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5115530" name="39f8a660-fa71-11ef-b9e3-275e1bb6e8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292897" name="39f8a660-fa71-11ef-b9e3-275e1bb6e80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543637" name="92600730-fa71-11ef-948f-bd49b9354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163996" name="92600730-fa71-11ef-948f-bd49b93541f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1552172" name="a789a940-fa71-11ef-9221-bd8b14afd3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091354" name="a789a940-fa71-11ef-9221-bd8b14afd3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Lose verlegt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/ Küche </w:t>
            </w:r>
          </w:p>
          <w:p>
            <w:pPr>
              <w:spacing w:before="0" w:after="0" w:line="240" w:lineRule="auto"/>
            </w:pPr>
            <w:r>
              <w:t>OG / 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4437198" name="c503e530-fa71-11ef-9136-91614003e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563724" name="c503e530-fa71-11ef-9136-91614003ea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 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033365" name="d04b8280-fa72-11ef-9c8e-69407ccae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804367" name="d04b8280-fa72-11ef-9c8e-69407ccaec0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495968" name="fd3a0060-fa71-11ef-b3cf-c16731c41b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845494" name="fd3a0060-fa71-11ef-b3cf-c16731c41bb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1930941" name="e256cd90-fa72-11ef-ad8c-85cee8dc4d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100943" name="e256cd90-fa72-11ef-ad8c-85cee8dc4d1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1255041" name="1ac9f1c0-fa73-11ef-98f1-39c4b5a32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007415" name="1ac9f1c0-fa73-11ef-98f1-39c4b5a325a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6445366" name="3cd04580-fa73-11ef-b863-b326a20474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620956" name="3cd04580-fa73-11ef-b863-b326a20474c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5911924" name="632f4500-fa73-11ef-a890-6bf90234ec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962354" name="632f4500-fa73-11ef-a890-6bf90234ece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7873949" name="82cc60f0-fa73-11ef-ab7e-235b3b1c0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216567" name="82cc60f0-fa73-11ef-ab7e-235b3b1c0c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440909" name="9f078d30-fa73-11ef-80d6-a5685a68e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508452" name="9f078d30-fa73-11ef-80d6-a5685a68e0e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0126316" name="b06e5ae0-fa73-11ef-8e1c-ebec5a22f8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29573" name="b06e5ae0-fa73-11ef-8e1c-ebec5a22f8b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1876943" name="d2063560-fa73-11ef-9e8a-63e578f698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399909" name="d2063560-fa73-11ef-9e8a-63e578f6989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111597" name="f0144ce0-fa73-11ef-ace1-732213c9d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875675" name="f0144ce0-fa73-11ef-ace1-732213c9da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 / OG /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945398" name="17733030-fa74-11ef-8d3d-89a5e5b5fd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832702" name="17733030-fa74-11ef-8d3d-89a5e5b5fd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119. 8415 Gräslikon</w:t>
          </w:r>
        </w:p>
        <w:p>
          <w:pPr>
            <w:spacing w:before="0" w:after="0"/>
          </w:pPr>
          <w:r>
            <w:t>197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